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03224678" name="4f8a2f1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9526930" name="4f8a2f10-939d-11f0-bfbb-d3e8c5ffa692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</w:t>
            </w:r>
          </w:p>
        </w:tc>
        <w:tc>
          <w:p>
            <w:pPr>
              <w:spacing w:before="0" w:after="0" w:line="240" w:lineRule="auto"/>
            </w:pPr>
            <w:r>
              <w:t>Brandschutz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47638006" name="cbd1bea0-939b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0287471" name="cbd1bea0-939b-11f0-bfbb-d3e8c5ffa692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Elektrotableau mit Holzrahmen </w:t>
            </w:r>
          </w:p>
        </w:tc>
        <w:tc>
          <w:p>
            <w:pPr>
              <w:spacing w:before="0" w:after="0" w:line="240" w:lineRule="auto"/>
            </w:pPr>
            <w:r>
              <w:t>Faserzement/ 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85547181" name="fdd4a1b0-939b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99397733" name="fdd4a1b0-939b-11f0-bfbb-d3e8c5ffa692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Cushion-Vinyl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567312491" name="3eae8a6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7344304" name="3eae8a60-939d-11f0-bfbb-d3e8c5ffa692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Cushion-Vinyl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55309402" name="699c9d0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5795211" name="699c9d00-939f-11f0-bfbb-d3e8c5ffa692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Cushion-Vinyl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524363383" name="c846545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4063467" name="c8465450-93a3-11f0-bfbb-d3e8c5ffa692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Gang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11861" name="a8f480f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0720839" name="a8f480f0-939d-11f0-bfbb-d3e8c5ffa692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027108026" name="9a881ca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2202911" name="9a881ca0-939f-11f0-bfbb-d3e8c5ffa692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Wohnzimmer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22583868" name="a828e1a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07373318" name="a828e1a0-939f-11f0-bfbb-d3e8c5ffa692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Matte</w:t>
            </w:r>
          </w:p>
        </w:tc>
        <w:tc>
          <w:p>
            <w:pPr>
              <w:spacing w:before="0" w:after="0" w:line="240" w:lineRule="auto"/>
            </w:pPr>
            <w:r>
              <w:t>Korkisolation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275966016" name="7cebc4a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25033349" name="7cebc4a0-939d-11f0-bfbb-d3e8c5ffa692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Tapete mit Kleber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675723" name="b5200b1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70780907" name="b5200b10-939d-11f0-bfbb-d3e8c5ffa692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20149175" name="db5b1cf0-939f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3255722" name="db5b1cf0-939f-11f0-bfbb-d3e8c5ffa692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Bad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449612920" name="02b900c0-939e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00508152" name="02b900c0-939e-11f0-bfbb-d3e8c5ffa692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gesamtes Haus</w:t>
            </w:r>
          </w:p>
          <w:p>
            <w:pPr>
              <w:spacing w:before="0" w:after="0" w:line="240" w:lineRule="auto"/>
            </w:pPr>
            <w:r>
              <w:t>alle Stockwerke</w:t>
            </w:r>
          </w:p>
        </w:tc>
        <w:tc>
          <w:p>
            <w:pPr>
              <w:spacing w:before="0" w:after="0" w:line="240" w:lineRule="auto"/>
            </w:pPr>
            <w:r>
              <w:t>alte Fenster</w:t>
            </w:r>
          </w:p>
        </w:tc>
        <w:tc>
          <w:p>
            <w:pPr>
              <w:spacing w:before="0" w:after="0" w:line="240" w:lineRule="auto"/>
            </w:pPr>
            <w:r>
              <w:t>Fensterkitt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401149147" name="8e150cc0-93a0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7915694" name="8e150cc0-93a0-11f0-bfbb-d3e8c5ffa692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Decke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65092859" name="520ec4d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04367190" name="520ec4d0-93a2-11f0-bfbb-d3e8c5ffa692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Küche und Eingang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133793010" name="72e683a0-93a2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70654999" name="72e683a0-93a2-11f0-bfbb-d3e8c5ffa692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Bad und Küche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991090890" name="d3a2f5b0-93a3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16103617" name="d3a2f5b0-93a3-11f0-bfbb-d3e8c5ffa692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2045140339" name="71d6b9f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4605778" name="71d6b9f0-93a5-11f0-bfbb-d3e8c5ffa692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Eingang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Verputz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84519748" name="6b7bf210-93a4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2731666" name="6b7bf210-93a4-11f0-bfbb-d3e8c5ffa692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Eingang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Sockelkleber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860469186" name="5aecca4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2461512" name="5aecca40-93a5-11f0-bfbb-d3e8c5ffa692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Waschküche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</w:t>
            </w:r>
          </w:p>
        </w:tc>
        <w:tc>
          <w:p>
            <w:pPr>
              <w:spacing w:before="0" w:after="0" w:line="240" w:lineRule="auto"/>
            </w:pPr>
            <w:r>
              <w:t>Fliesenkleber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47282051" name="64c8bf1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70270826" name="64c8bf10-93a5-11f0-bfbb-d3e8c5ffa692.jpg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Abstellraum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 und Decke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54107670" name="b7634ab0-93a5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8708633" name="b7634ab0-93a5-11f0-bfbb-d3e8c5ffa692.jpg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Heizraum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Wand und Decke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639426324" name="7f15e180-93a6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5135352" name="7f15e180-93a6-11f0-bfbb-d3e8c5ffa692.jpg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Zimmer</w:t>
            </w:r>
          </w:p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OG</w:t>
            </w:r>
          </w:p>
        </w:tc>
        <w:tc>
          <w:p>
            <w:pPr>
              <w:spacing w:before="0" w:after="0" w:line="240" w:lineRule="auto"/>
            </w:pPr>
            <w:r>
              <w:t>Teppichkleber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1629"/>
                  <wp:effectExtent l="0" t="0" r="0" b="0"/>
                  <wp:docPr id="17074044" name="729b8a30-939d-11f0-bfbb-d3e8c5ffa692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15167224" name="729b8a30-939d-11f0-bfbb-d3e8c5ffa692.jpg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1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VM-20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Deckputz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55019203" name="87a62f0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832040" name="87a62f00-9aa2-11f0-bc17-5d6b71ec3897.jpg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VM-21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Grundputz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76650228" name="54a4528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6826019" name="54a45280-9aa2-11f0-bc17-5d6b71ec3897.jpg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VM-22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</w:t>
            </w:r>
          </w:p>
        </w:tc>
        <w:tc>
          <w:p>
            <w:pPr>
              <w:spacing w:before="0" w:after="0" w:line="240" w:lineRule="auto"/>
            </w:pPr>
            <w:r>
              <w:t>Fassadenputz</w:t>
            </w:r>
          </w:p>
        </w:tc>
        <w:tc>
          <w:p>
            <w:pPr>
              <w:spacing w:before="0" w:after="0" w:line="240" w:lineRule="auto"/>
            </w:pPr>
            <w:r>
              <w:t>Schichtanalyse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17988495" name="b79d3c8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651026409" name="b79d3c80-9aa2-11f0-bc17-5d6b71ec3897.jpg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VM-23</w:t>
            </w:r>
          </w:p>
        </w:tc>
        <w:tc>
          <w:p>
            <w:pPr>
              <w:spacing w:before="0" w:after="0" w:line="240" w:lineRule="auto"/>
            </w:pPr>
            <w:r>
              <w:t>Fassade </w:t>
            </w:r>
          </w:p>
          <w:p>
            <w:pPr>
              <w:spacing w:before="0" w:after="0" w:line="240" w:lineRule="auto"/>
            </w:pPr>
            <w:r>
              <w:t>EG-DG</w:t>
            </w:r>
          </w:p>
        </w:tc>
        <w:tc>
          <w:p>
            <w:pPr>
              <w:spacing w:before="0" w:after="0" w:line="240" w:lineRule="auto"/>
            </w:pPr>
            <w:r>
              <w:t>Fassade</w:t>
            </w:r>
          </w:p>
        </w:tc>
        <w:tc>
          <w:p>
            <w:pPr>
              <w:spacing w:before="0" w:after="0" w:line="240" w:lineRule="auto"/>
            </w:pPr>
            <w:r>
              <w:t>Verputz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96860601" name="3f6a0ea0-9aa2-11f0-bc17-5d6b71ec3897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3926653" name="3f6a0ea0-9aa2-11f0-bc17-5d6b71ec3897.jpg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3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Hubstrasse 7 Hubstrasse 7, 8560 Märstetten, Schweiz</w:t>
          </w:r>
        </w:p>
        <w:p>
          <w:pPr>
            <w:spacing w:before="0" w:after="0"/>
          </w:pPr>
          <w:r>
            <w:t>486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w15="http://schemas.microsoft.com/office/word/2012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media/document_image_rId24.jpeg" Type="http://schemas.openxmlformats.org/officeDocument/2006/relationships/image" Id="rId24"/>
    <Relationship Target="media/document_image_rId25.jpeg" Type="http://schemas.openxmlformats.org/officeDocument/2006/relationships/image" Id="rId25"/>
    <Relationship Target="media/document_image_rId26.jpeg" Type="http://schemas.openxmlformats.org/officeDocument/2006/relationships/image" Id="rId26"/>
    <Relationship Target="media/document_image_rId27.jpeg" Type="http://schemas.openxmlformats.org/officeDocument/2006/relationships/image" Id="rId27"/>
    <Relationship Target="media/document_image_rId28.jpeg" Type="http://schemas.openxmlformats.org/officeDocument/2006/relationships/image" Id="rId28"/>
    <Relationship Target="media/document_image_rId29.jpeg" Type="http://schemas.openxmlformats.org/officeDocument/2006/relationships/image" Id="rId29"/>
    <Relationship Target="media/document_image_rId30.jpeg" Type="http://schemas.openxmlformats.org/officeDocument/2006/relationships/image" Id="rId30"/>
    <Relationship Target="media/document_image_rId31.jpeg" Type="http://schemas.openxmlformats.org/officeDocument/2006/relationships/image" Id="rId31"/>
    <Relationship Target="footer.xml" Type="http://schemas.openxmlformats.org/officeDocument/2006/relationships/footer" Id="rId3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